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259660" name="41d33d80-f43d-11ef-b22b-ad52788b09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439563" name="41d33d80-f43d-11ef-b22b-ad52788b09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69090" name="4635ad40-f43d-11ef-ab00-b13bee2cc9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189888" name="4635ad40-f43d-11ef-ab00-b13bee2cc95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Unterdach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2770810" name="71d40f00-f43d-11ef-b1d5-bb5ad32f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194496" name="71d40f00-f43d-11ef-b1d5-bb5ad32f630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5344511" name="761e3bd0-f43d-11ef-92c1-a384117ca2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492429" name="761e3bd0-f43d-11ef-92c1-a384117ca24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8289592" name="38b547e0-f445-11ef-a837-a121143bcc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744201" name="38b547e0-f445-11ef-a837-a121143bcc8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078172" name="3e512200-f445-11ef-8d24-b555af9d63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815865" name="3e512200-f445-11ef-8d24-b555af9d63f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Rauchrohr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0540308" name="4ec63cb0-f445-11ef-a749-51a5ec3f351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3587690" name="4ec63cb0-f445-11ef-a749-51a5ec3f351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2563404" name="55c59e70-f445-11ef-aeb4-ed8fe030c8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36692" name="55c59e70-f445-11ef-aeb4-ed8fe030c87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1006139" name="f1626eb0-f447-11ef-a133-eb2f75b85b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927098" name="f1626eb0-f447-11ef-a133-eb2f75b85bb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720958" name="0a609860-f448-11ef-b3a5-13e3a397cb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36569" name="0a609860-f448-11ef-b3a5-13e3a397cb8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